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rPr>
          <w:b/>
        </w:rPr>
        <w:t>POZNAŃ UNIVERSITY OF TECHNOLOGY – KONFERENCJA „INNOWACJE 2025”</w:t>
      </w:r>
    </w:p>
    <w:p>
      <w:r>
        <w:t>konferencja na PUT, program, rejestracja, warsztaty</w:t>
      </w:r>
    </w:p>
    <w:p>
      <w:r/>
    </w:p>
    <w:p>
      <w:r>
        <w:t>Informacje podstawowe</w:t>
      </w:r>
    </w:p>
    <w:p>
      <w:r>
        <w:t>Data: October 15, 2025, 9:00–17:00</w:t>
      </w:r>
    </w:p>
    <w:p>
      <w:r>
        <w:t>Miejsce: Lecture Centre, Piotrowo 2</w:t>
      </w:r>
    </w:p>
    <w:p>
      <w:r>
        <w:t>Rejestracja: kliknij tutaj</w:t>
      </w:r>
    </w:p>
    <w:p/>
    <w:p>
      <w:r>
        <w:drawing>
          <wp:inline xmlns:a="http://schemas.openxmlformats.org/drawingml/2006/main" xmlns:pic="http://schemas.openxmlformats.org/drawingml/2006/picture">
            <wp:extent cx="3657600" cy="24384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Kafelek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438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/>
    </w:p>
    <w:p>
      <w:r>
        <w:t>Program i goście</w:t>
      </w:r>
    </w:p>
    <w:p>
      <w:r>
        <w:t>- prezentacje ekspertów (10:00-12:00)</w:t>
      </w:r>
    </w:p>
    <w:p>
      <w:r>
        <w:t>- PROJEKTY STUDENCKIE</w:t>
      </w:r>
    </w:p>
    <w:p>
      <w:r>
        <w:t>- przerwa</w:t>
      </w:r>
    </w:p>
    <w:p>
      <w:r>
        <w:t>- warsztaty (14:00-16:00)</w:t>
      </w:r>
    </w:p>
    <w:p>
      <w:r/>
    </w:p>
    <w:p>
      <w:r>
        <w:t>Opłaty i punkty ECTS</w:t>
      </w:r>
    </w:p>
    <w:p>
      <w:r>
        <w:t>typ | oplata | ects</w:t>
      </w:r>
    </w:p>
    <w:p>
      <w:r>
        <w:t>studenci | 0 | 1-2</w:t>
      </w:r>
    </w:p>
    <w:p>
      <w:r>
        <w:t>pracownicy | 0 | n/d</w:t>
      </w:r>
    </w:p>
    <w:p>
      <w:r>
        <w:t>uczestnicy zewn. | 100 | 0</w:t>
      </w:r>
    </w:p>
    <w:p>
      <w:r/>
    </w:p>
    <w:p>
      <w:r>
        <w:t>Kontakt: innowacje@put.poznan.pl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