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rPr>
          <w:b/>
        </w:rPr>
        <w:t>Regulamin uczestnictwa – Konferencja „Innowacje 2025”</w:t>
      </w:r>
    </w:p>
    <w:p>
      <w:r>
        <w:t>Udział w konferencji jest bezpłatny.</w:t>
      </w:r>
    </w:p>
    <w:p>
      <w:r>
        <w:t>Rejestracja odbywa się poprzez formularz online.</w:t>
      </w:r>
    </w:p>
    <w:p>
      <w:r>
        <w:t>Liczba miejsc jest ograniczona – decyduje kolejność zgłoszeń.</w:t>
      </w:r>
    </w:p>
    <w:p>
      <w:r>
        <w:t>Organizatorzy zapewniają materiały konferencyjne.</w:t>
      </w:r>
    </w:p>
    <w:p>
      <w:r>
        <w:t>Uczestnicy są zobowiązani do przestrzegania zasad bezpieczeństwa obowiązujących na terenie uczelni.</w:t>
      </w:r>
    </w:p>
    <w:p/>
    <w:p>
      <w:r>
        <w:drawing>
          <wp:inline xmlns:a="http://schemas.openxmlformats.org/drawingml/2006/main" xmlns:pic="http://schemas.openxmlformats.org/drawingml/2006/picture">
            <wp:extent cx="3200400" cy="21336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Miniatura 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13360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