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Informator wydarzenia – Innowacje 2025</w:t>
      </w:r>
    </w:p>
    <w:p>
      <w:pPr>
        <w:pStyle w:val="Heading2"/>
      </w:pPr>
      <w:r>
        <w:t>Najważniejsze informacje</w:t>
      </w:r>
    </w:p>
    <w:p>
      <w:r>
        <w:t>Konferencja „Innowacje 2025” na Politechnice Poznańskiej</w:t>
        <w:br/>
        <w:br/>
        <w:t>Politechnika Poznańska zaprasza na ogólnopolską konferencję „Innowacje 2025”, która odbędzie się 15 października w Centrum Wykładowym. Wydarzenie połączy prezentacje ekspertów, projekty studenckie i warsztaty praktyczne.</w:t>
        <w:br/>
        <w:br/>
        <w:t>Najważniejsze informacje</w:t>
        <w:br/>
        <w:t>- Termin: 15 października 2025 r., godz. 9:00–17:00</w:t>
        <w:br/>
        <w:t>- Miejsce: Centrum Wykładowe PP, ul. Piotrowo 2</w:t>
        <w:br/>
        <w:t>- Rejestracja: formularz online do 5 października (liczba miejsc ograniczona)</w:t>
        <w:br/>
        <w:br/>
        <w:t>Program i goście</w:t>
        <w:br/>
        <w:t>W programie znajdą się wystąpienia dotyczące sztucznej inteligencji, inżynierii materiałowej oraz transferu technologii do przemysłu. Swoje projekty pokażą koła naukowe i zespoły badawcze PP, a w strefie demo będzie można porozmawiać z autorami rozwiązań. Zaplanowaliśmy także blok warsztatowy dla studentów i młodych naukowców.</w:t>
        <w:br/>
        <w:br/>
        <w:t>Materiały i zgłoszenia</w:t>
        <w:br/>
        <w:t>Szczegółowy harmonogram udostępnimy w pliku PDF na stronie wydarzenia. Udział w konferencji jest bezpłatny dla studentów i pracowników PP; goście zewnętrzni proszeni są o rejestrację. W razie pytań zapraszamy do kontaktu z biurem organizacyjnym.</w:t>
      </w:r>
    </w:p>
    <w:p>
      <w:pPr>
        <w:pStyle w:val="Heading2"/>
      </w:pPr>
      <w:r>
        <w:t>Linki</w:t>
      </w:r>
    </w:p>
    <w:p>
      <w:pPr>
        <w:pStyle w:val="ListBullet"/>
      </w:pPr>
      <w:r>
        <w:t># Student</w:t>
      </w:r>
    </w:p>
    <w:p>
      <w:pPr>
        <w:pStyle w:val="ListBullet"/>
      </w:pPr>
      <w:r>
        <w:t>- Rekrutacja – strona główna: https://put.poznan.pl/rekrutacja</w:t>
      </w:r>
    </w:p>
    <w:p>
      <w:pPr>
        <w:pStyle w:val="ListBullet"/>
      </w:pPr>
      <w:r>
        <w:t>- Rekrutacja – krok po kroku (I stopień): https://put.poznan.pl/rekrutacja/rekrutacja-krok-po-kroku-I-st</w:t>
      </w:r>
    </w:p>
    <w:p>
      <w:pPr>
        <w:pStyle w:val="ListBullet"/>
      </w:pPr>
      <w:r>
        <w:t>- Harmonogram roku akademickiego: https://put.poznan.pl/harmonogram-roku-akademickiego</w:t>
      </w:r>
    </w:p>
    <w:p>
      <w:pPr>
        <w:pStyle w:val="ListBullet"/>
      </w:pPr>
      <w:r>
        <w:t>- Świadczenia i stypendia: https://put.poznan.pl/swiadczenia</w:t>
      </w:r>
    </w:p>
    <w:p>
      <w:pPr>
        <w:pStyle w:val="ListBullet"/>
      </w:pPr>
      <w:r>
        <w:t>- Biblioteka – strona w serwisie PP: https://put.poznan.pl/biblioteka</w:t>
      </w:r>
    </w:p>
    <w:p>
      <w:pPr>
        <w:pStyle w:val="ListBullet"/>
      </w:pPr>
      <w:r>
        <w:t># Pracownik</w:t>
      </w:r>
    </w:p>
    <w:p>
      <w:pPr>
        <w:pStyle w:val="ListBullet"/>
      </w:pPr>
      <w:r>
        <w:t>- Ośrodek Szkoleń (WIZ): https://fem.put.poznan.pl/osrodek-szkolen-wiz</w:t>
      </w:r>
    </w:p>
    <w:p>
      <w:pPr>
        <w:pStyle w:val="ListBullet"/>
      </w:pPr>
      <w:r>
        <w:t>- Szkolenie Audytor ISO 9001: https://www.fem.put.poznan.pl/artykul/audytor-iso-90012015-szkolenie-0</w:t>
      </w:r>
    </w:p>
    <w:p>
      <w:pPr>
        <w:pStyle w:val="ListBullet"/>
      </w:pPr>
      <w:r>
        <w:t>- Biblioteka – informacje o PBN/SIN: https://library.put.poznan.pl/o-bibliotece</w:t>
      </w:r>
    </w:p>
    <w:p>
      <w:pPr>
        <w:pStyle w:val="Heading2"/>
      </w:pPr>
      <w:r>
        <w:t>FAQ</w:t>
      </w:r>
    </w:p>
    <w:p>
      <w:r>
        <w:rPr>
          <w:b/>
        </w:rPr>
        <w:t>Pytanie 1: Jak mogę odzyskać hasło do systemu eKursy?</w:t>
      </w:r>
    </w:p>
    <w:p>
      <w:r>
        <w:t>Odpowiedź: Skorzystaj z opcji „Nie pamiętasz hasła?” na stronie logowania. Wpisz swój adres e-mail w domenie @put.poznan.pl, a następnie postępuj zgodnie z instrukcją przesłaną w wiadomości.</w:t>
      </w:r>
    </w:p>
    <w:p>
      <w:r>
        <w:rPr>
          <w:b/>
        </w:rPr>
        <w:t>Pytanie 2: Gdzie znajdę harmonogram sesji egzaminacyjnej?</w:t>
      </w:r>
    </w:p>
    <w:p>
      <w:r>
        <w:t>Odpowiedź: Harmonogram roku akademickiego z terminami sesji jest publikowany w serwisie PP: „Harmonogram roku akademickiego”. Dodatkowe harmonogramy wydziałowe pojawiają się na stronach poszczególnych wydziałów.</w:t>
      </w:r>
    </w:p>
    <w:p>
      <w:r>
        <w:rPr>
          <w:b/>
        </w:rPr>
        <w:t>Pytanie 3: Czy wydarzenia uczelniane są otwarte dla osób spoza PP?</w:t>
      </w:r>
    </w:p>
    <w:p>
      <w:r>
        <w:t>Odpowiedź: Tak, większość wydarzeń (konferencje, warsztaty) ma charakter otwarty. Informacje o rejestracji i zasadach udziału znajdują się w opisie konkretnego wydarzenia.</w:t>
      </w:r>
    </w:p>
    <w:p>
      <w:pPr>
        <w:pStyle w:val="Heading2"/>
      </w:pPr>
      <w:r>
        <w:t>Materiały wideo</w:t>
      </w:r>
    </w:p>
    <w:p>
      <w:r>
        <w:t>Film o laboratoriach PP – YouTube: https://www.youtube.com/watch?v=dQw4w9WgXcQ</w:t>
      </w:r>
    </w:p>
    <w:p/>
    <w:p>
      <w:r>
        <w:drawing>
          <wp:inline xmlns:a="http://schemas.openxmlformats.org/drawingml/2006/main" xmlns:pic="http://schemas.openxmlformats.org/drawingml/2006/picture">
            <wp:extent cx="1828800" cy="18288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ortret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"/>
        <w:jc w:val="center"/>
      </w:pPr>
      <w:r>
        <w:t>ALT: Portret prelegentki – headshot na jednolitym tle.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Informator wydarzenia – Innowacje 2025</dc:title>
  <dc:subject>Najważniejsze informacje, linki, FAQ</dc:subject>
  <dc:creator>Biuro Konferencji PP</dc:creator>
  <cp:keywords>informator; konferencja; linki; FAQ</cp:keywords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